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Tisch </w:t>
            </w:r>
          </w:p>
        </w:tc>
        <w:tc>
          <w:p>
            <w:pPr>
              <w:spacing w:before="0" w:after="0" w:line="240" w:lineRule="auto"/>
            </w:pPr>
            <w:r>
              <w:t>Tisch </w:t>
            </w:r>
          </w:p>
        </w:tc>
        <w:tc>
          <w:p>
            <w:pPr>
              <w:spacing w:before="0" w:after="0" w:line="240" w:lineRule="auto"/>
            </w:pPr>
            <w:r>
              <w:t>Staub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01396933" name="098cc010-4c4c-11f0-90f6-89498d06f78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9857983" name="098cc010-4c4c-11f0-90f6-89498d06f78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KP-4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Sockelleiste </w:t>
            </w:r>
          </w:p>
        </w:tc>
        <w:tc>
          <w:p>
            <w:pPr>
              <w:spacing w:before="0" w:after="0" w:line="240" w:lineRule="auto"/>
            </w:pPr>
            <w:r>
              <w:t>Sockelleiste </w:t>
            </w:r>
          </w:p>
        </w:tc>
        <w:tc>
          <w:p>
            <w:pPr>
              <w:spacing w:before="0" w:after="0" w:line="240" w:lineRule="auto"/>
            </w:pPr>
            <w:r>
              <w:t>Staub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89738768" name="9d684580-4c4b-11f0-8c31-1578a976721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6788037" name="9d684580-4c4b-11f0-8c31-1578a976721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KP-3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Deckenlampe </w:t>
            </w:r>
          </w:p>
        </w:tc>
        <w:tc>
          <w:p>
            <w:pPr>
              <w:spacing w:before="0" w:after="0" w:line="240" w:lineRule="auto"/>
            </w:pPr>
            <w:r>
              <w:t>Deckenlampe  </w:t>
            </w:r>
          </w:p>
        </w:tc>
        <w:tc>
          <w:p>
            <w:pPr>
              <w:spacing w:before="0" w:after="0" w:line="240" w:lineRule="auto"/>
            </w:pPr>
            <w:r>
              <w:t>Staub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87858547" name="280d16d0-4c4b-11f0-b523-21c30c380db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4620130" name="280d16d0-4c4b-11f0-b523-21c30c380db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KP-2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Backofen </w:t>
            </w:r>
          </w:p>
        </w:tc>
        <w:tc>
          <w:p>
            <w:pPr>
              <w:spacing w:before="0" w:after="0" w:line="240" w:lineRule="auto"/>
            </w:pPr>
            <w:r>
              <w:t>Backofen </w:t>
            </w:r>
          </w:p>
        </w:tc>
        <w:tc>
          <w:p>
            <w:pPr>
              <w:spacing w:before="0" w:after="0" w:line="240" w:lineRule="auto"/>
            </w:pPr>
            <w:r>
              <w:t>Staub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67285762" name="7f50ad90-4c4a-11f0-a159-2f4fdcd6b9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2670152" name="7f50ad90-4c4a-11f0-a159-2f4fdcd6b97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KP-1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2. OG</w:t>
            </w:r>
          </w:p>
          <w:p>
            <w:pPr>
              <w:spacing w:before="0" w:after="0" w:line="240" w:lineRule="auto"/>
            </w:pPr>
            <w:r>
              <w:t>Deckenlampe </w:t>
            </w:r>
          </w:p>
        </w:tc>
        <w:tc>
          <w:p>
            <w:pPr>
              <w:spacing w:before="0" w:after="0" w:line="240" w:lineRule="auto"/>
            </w:pPr>
            <w:r>
              <w:t>Deckenlampe </w:t>
            </w:r>
          </w:p>
        </w:tc>
        <w:tc>
          <w:p>
            <w:pPr>
              <w:spacing w:before="0" w:after="0" w:line="240" w:lineRule="auto"/>
            </w:pPr>
            <w:r>
              <w:t>Asbestfasern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0121674" name="da45a730-58b8-11f0-a5f4-2f9f2097dd3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2580858" name="da45a730-58b8-11f0-a5f4-2f9f2097dd3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2. OG </w:t>
            </w:r>
          </w:p>
          <w:p>
            <w:pPr>
              <w:spacing w:before="0" w:after="0" w:line="240" w:lineRule="auto"/>
            </w:pPr>
            <w:r>
              <w:t>Deckenlampe </w:t>
            </w:r>
          </w:p>
        </w:tc>
        <w:tc>
          <w:p>
            <w:pPr>
              <w:spacing w:before="0" w:after="0" w:line="240" w:lineRule="auto"/>
            </w:pPr>
            <w:r>
              <w:t>Deckenlampe </w:t>
            </w:r>
          </w:p>
        </w:tc>
        <w:tc>
          <w:p>
            <w:pPr>
              <w:spacing w:before="0" w:after="0" w:line="240" w:lineRule="auto"/>
            </w:pPr>
            <w:r>
              <w:t>Asbestfasern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98183615" name="1bf6ab70-58b9-11f0-8432-3f04e830310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3049743" name="1bf6ab70-58b9-11f0-8432-3f04e8303104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Bürgerheimstrasse 9, 8822 Wädenswil </w:t>
          </w:r>
        </w:p>
        <w:p>
          <w:pPr>
            <w:spacing w:before="0" w:after="0"/>
          </w:pPr>
          <w:r>
            <w:t>344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